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064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中医学院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中医学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中医（定向）221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1~14周</w:t>
      </w:r>
    </w:p>
    <w:bookmarkStart w:id="1" w:name="106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(030914—001)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赵凯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推拿学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(050469—001)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秦宇航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(030855—001)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泰州-J3-216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夏骏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(030914—001)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赵凯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护理学基础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(060006—001)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泰州-J3-508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刘月仙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推拿学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(050469—001)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秦宇航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(030855—001)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泰州-J3-216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夏骏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(030914—001)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赵凯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护理学基础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(060006—001)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泰州-J3-508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刘月仙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大学生创新创业与就业指导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(200007—001)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泰州-J3-216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王松云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伤寒论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(020805—001)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张静远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中医康复学概论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(058992—001)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泰州-J3-214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崔梦迪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医学影像学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(031105—001)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张继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伤寒论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(020805—001)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张静远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(030855—001)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泰州-J3-212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夏骏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医学影像学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(031105—001)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张继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伤寒论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(020805—001)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张静远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(030855—001)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泰州-J3-212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夏骏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